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2199904" name="ccefe500-bed5-11ef-b4c1-018d7390f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919280" name="ccefe500-bed5-11ef-b4c1-018d7390ff1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043513" name="fad85dd0-bed5-11ef-aa29-f38567560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907635" name="fad85dd0-bed5-11ef-aa29-f38567560a6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3481941" name="488973a0-c07c-11ef-a95f-d7bec7b2a9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837159" name="488973a0-c07c-11ef-a95f-d7bec7b2a9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7563934" name="131114a0-bed6-11ef-b7ba-21aff38c56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401380" name="131114a0-bed6-11ef-b7ba-21aff38c56c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8723514" name="2b2ccd90-bed6-11ef-9bd0-d36ba47e4c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27591" name="2b2ccd90-bed6-11ef-9bd0-d36ba47e4c3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1314730" name="2d23c620-bed7-11ef-bebd-bdf38c04c1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363218" name="2d23c620-bed7-11ef-bebd-bdf38c04c19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435377" name="45984d70-bed7-11ef-9f69-71146fd079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430882" name="45984d70-bed7-11ef-9f69-71146fd079f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2069938" name="6440f740-bed7-11ef-a5b4-e93d09acc3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721646" name="6440f740-bed7-11ef-a5b4-e93d09acc36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8938599" name="9027fac0-bed7-11ef-8c79-35a34d605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314118" name="9027fac0-bed7-11ef-8c79-35a34d60587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Küche /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5063767" name="59c95750-beda-11ef-a8ab-c749c3da7e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938694" name="59c95750-beda-11ef-a8ab-c749c3da7ee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7727654" name="86f50fd0-beda-11ef-a0ae-01ecaea5bb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16139" name="86f50fd0-beda-11ef-a0ae-01ecaea5bbf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5966961" name="a5a29ba0-beda-11ef-b04e-cbf622dde9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35939" name="a5a29ba0-beda-11ef-b04e-cbf622dde97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3555720" name="bce2e8b0-beda-11ef-a821-556ec481c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178229" name="bce2e8b0-beda-11ef-a821-556ec481c8b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2816263" name="62878aa0-bedb-11ef-9a61-8bea83d051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537147" name="62878aa0-bedb-11ef-9a61-8bea83d051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5547783" name="7c662940-bedb-11ef-8a6a-55b619460f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02853" name="7c662940-bedb-11ef-8a6a-55b619460f1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8160377" name="065442d0-bedd-11ef-ad7f-89be9c5525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728884" name="065442d0-bedd-11ef-ad7f-89be9c5525c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2196783" name="202cee00-bedd-11ef-aee1-391de845b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272034" name="202cee00-bedd-11ef-aee1-391de845b80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1375169" name="377b92f0-bedd-11ef-8fad-fd45146591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240502" name="377b92f0-bedd-11ef-8fad-fd451465915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/ 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4104628" name="13ae01d0-bedf-11ef-a2ae-7543fce5e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796960" name="13ae01d0-bedf-11ef-a2ae-7543fce5e09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Holzwolle leicht 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89262" name="3e4d6a20-bedf-11ef-8bcf-b381e80f5a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894476" name="3e4d6a20-bedf-11ef-8bcf-b381e80f5ae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Febsterkitt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6806816" name="6f21b840-bedf-11ef-89a3-43c75b3c75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049195" name="6f21b840-bedf-11ef-89a3-43c75b3c75f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5405968" name="cdde7f30-bedf-11ef-b9ea-3d4c41eac5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058583" name="cdde7f30-bedf-11ef-b9ea-3d4c41eac58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710437" name="e1534550-bedf-11ef-a552-b339604bab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189266" name="e1534550-bedf-11ef-a552-b339604babc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Schellenstrasse 10, 8708 Männedorf</w:t>
          </w:r>
        </w:p>
        <w:p>
          <w:pPr>
            <w:spacing w:before="0" w:after="0"/>
          </w:pPr>
          <w:r>
            <w:t>68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